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7D3CD339" w:rsidR="00B308FC" w:rsidRPr="002E32C7" w:rsidRDefault="009D70D8">
            <w:pPr>
              <w:rPr>
                <w:b/>
                <w:bCs/>
                <w:lang w:val="cs-CZ"/>
              </w:rPr>
            </w:pPr>
            <w:r>
              <w:rPr>
                <w:b/>
                <w:bCs/>
                <w:lang w:val="cs-CZ"/>
              </w:rPr>
              <w:t>HESS</w:t>
            </w:r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059F6D95" w:rsidR="00B308FC" w:rsidRPr="00046592" w:rsidRDefault="00582E17">
            <w:pPr>
              <w:rPr>
                <w:lang w:val="cs-CZ"/>
              </w:rPr>
            </w:pPr>
            <w:hyperlink r:id="rId9" w:history="1">
              <w:r w:rsidR="00B308FC" w:rsidRPr="00582E17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7AD8DF0D" w:rsidR="00B308FC" w:rsidRPr="00046592" w:rsidRDefault="002C4208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642A15EE" w:rsidR="00B308FC" w:rsidRPr="00046592" w:rsidRDefault="00582E17" w:rsidP="00656DD0">
            <w:pPr>
              <w:rPr>
                <w:lang w:val="cs-CZ"/>
              </w:rPr>
            </w:pPr>
            <w:hyperlink r:id="rId10" w:history="1">
              <w:r w:rsidR="00B308FC" w:rsidRPr="00582E17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67847BA5" w:rsidR="00B308FC" w:rsidRPr="00046592" w:rsidRDefault="00582E17" w:rsidP="00656DD0">
            <w:pPr>
              <w:rPr>
                <w:lang w:val="cs-CZ"/>
              </w:rPr>
            </w:pPr>
            <w:hyperlink r:id="rId11" w:history="1">
              <w:r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68317069" w:rsidR="00B308FC" w:rsidRPr="00046592" w:rsidRDefault="00582E17" w:rsidP="00656DD0">
            <w:pPr>
              <w:rPr>
                <w:lang w:val="cs-CZ"/>
              </w:rPr>
            </w:pPr>
            <w:hyperlink r:id="rId12" w:history="1">
              <w:r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13C308BC" w:rsidR="00B308FC" w:rsidRPr="00046592" w:rsidRDefault="00582E17" w:rsidP="00656DD0">
            <w:pPr>
              <w:rPr>
                <w:lang w:val="cs-CZ"/>
              </w:rPr>
            </w:pPr>
            <w:hyperlink r:id="rId13" w:history="1">
              <w:r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470DA95E" w:rsidR="00B308FC" w:rsidRPr="00046592" w:rsidRDefault="00582E17" w:rsidP="008A7B27">
            <w:pPr>
              <w:rPr>
                <w:lang w:val="cs-CZ"/>
              </w:rPr>
            </w:pPr>
            <w:hyperlink r:id="rId14" w:history="1">
              <w:r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18F25CEC" w:rsidR="00B308FC" w:rsidRPr="00046592" w:rsidRDefault="00582E17" w:rsidP="008A7B27">
            <w:pPr>
              <w:rPr>
                <w:lang w:val="cs-CZ"/>
              </w:rPr>
            </w:pPr>
            <w:hyperlink r:id="rId15" w:history="1">
              <w:r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185B4051" w:rsidR="00B308FC" w:rsidRPr="00046592" w:rsidRDefault="00582E17" w:rsidP="008A7B27">
            <w:pPr>
              <w:rPr>
                <w:lang w:val="cs-CZ"/>
              </w:rPr>
            </w:pPr>
            <w:hyperlink r:id="rId16" w:history="1">
              <w:r w:rsidR="00B308FC" w:rsidRPr="00582E17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5C1AE598" w:rsidR="00B308FC" w:rsidRPr="00046592" w:rsidRDefault="00582E17" w:rsidP="008A7B27">
            <w:pPr>
              <w:rPr>
                <w:lang w:val="cs-CZ"/>
              </w:rPr>
            </w:pPr>
            <w:hyperlink r:id="rId17" w:history="1">
              <w:r w:rsidR="00B308FC" w:rsidRPr="00582E17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4D8F55E5" w:rsidR="00B308FC" w:rsidRPr="00046592" w:rsidRDefault="00582E17" w:rsidP="000F4FF1">
            <w:pPr>
              <w:rPr>
                <w:lang w:val="cs-CZ"/>
              </w:rPr>
            </w:pPr>
            <w:hyperlink r:id="rId18" w:history="1">
              <w:r w:rsidR="00B308FC" w:rsidRPr="00582E17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6F47B7D5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911A2F">
              <w:rPr>
                <w:lang w:val="cs-CZ"/>
              </w:rPr>
              <w:t xml:space="preserve"> / 12,10 Kč</w:t>
            </w:r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5B0E6FA5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911A2F">
              <w:rPr>
                <w:lang w:val="cs-CZ"/>
              </w:rPr>
              <w:t xml:space="preserve"> / </w:t>
            </w:r>
            <w:r w:rsidR="00911A2F" w:rsidRPr="00911A2F">
              <w:rPr>
                <w:lang w:val="cs-CZ"/>
              </w:rPr>
              <w:t>1 579 790,52</w:t>
            </w:r>
            <w:r w:rsidR="00911A2F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F4FF1"/>
    <w:rsid w:val="00140D4E"/>
    <w:rsid w:val="0014117A"/>
    <w:rsid w:val="0015074B"/>
    <w:rsid w:val="0024600D"/>
    <w:rsid w:val="0029639D"/>
    <w:rsid w:val="002B6A1E"/>
    <w:rsid w:val="002C4208"/>
    <w:rsid w:val="002E32C7"/>
    <w:rsid w:val="00326F90"/>
    <w:rsid w:val="00476BE9"/>
    <w:rsid w:val="0050157D"/>
    <w:rsid w:val="00565EC8"/>
    <w:rsid w:val="00581896"/>
    <w:rsid w:val="00582E17"/>
    <w:rsid w:val="005E7EC2"/>
    <w:rsid w:val="00612E11"/>
    <w:rsid w:val="00656DD0"/>
    <w:rsid w:val="006B36DF"/>
    <w:rsid w:val="006E1A25"/>
    <w:rsid w:val="00735A6B"/>
    <w:rsid w:val="007715A8"/>
    <w:rsid w:val="007821EB"/>
    <w:rsid w:val="007C0E06"/>
    <w:rsid w:val="008A7B27"/>
    <w:rsid w:val="00911A2F"/>
    <w:rsid w:val="009A765B"/>
    <w:rsid w:val="009D70D8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B0664"/>
    <w:rsid w:val="00CE1A52"/>
    <w:rsid w:val="00CE6C6D"/>
    <w:rsid w:val="00E170E0"/>
    <w:rsid w:val="00E447A0"/>
    <w:rsid w:val="00FA2925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582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095702c11df" TargetMode="External"/><Relationship Id="rId18" Type="http://schemas.openxmlformats.org/officeDocument/2006/relationships/hyperlink" Target="https://dms.plzensky-kraj.cz/file/?id=2025103109571105e1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095702c11df" TargetMode="External"/><Relationship Id="rId17" Type="http://schemas.openxmlformats.org/officeDocument/2006/relationships/hyperlink" Target="https://dms.plzensky-kraj.cz/file/?id=2025103109565358a1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095702c11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095702c11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095702c11df" TargetMode="External"/><Relationship Id="rId10" Type="http://schemas.openxmlformats.org/officeDocument/2006/relationships/hyperlink" Target="https://dms.plzensky-kraj.cz/file/?id=202510310954142668c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109565358a16" TargetMode="External"/><Relationship Id="rId14" Type="http://schemas.openxmlformats.org/officeDocument/2006/relationships/hyperlink" Target="https://dms.plzensky-kraj.cz/file/?id=20251031095702c11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5</cp:revision>
  <dcterms:created xsi:type="dcterms:W3CDTF">2025-09-19T09:56:00Z</dcterms:created>
  <dcterms:modified xsi:type="dcterms:W3CDTF">2025-11-07T13:24:00Z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